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2981908" name="cae087b0-2752-11f1-ae98-47d360b0b0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8905983" name="cae087b0-2752-11f1-ae98-47d360b0b01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1038704" name="d04a0730-2752-11f1-ae98-47d360b0b0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7753435" name="d04a0730-2752-11f1-ae98-47d360b0b01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235752" name="cfd18cc0-275b-11f1-ae98-47d360b0b0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6299564" name="cfd18cc0-275b-11f1-ae98-47d360b0b01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9894723" name="d4249330-275b-11f1-ae98-47d360b0b0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2784546" name="d4249330-275b-11f1-ae98-47d360b0b01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Städeliwies 18/ 18A, 9422 Thal</w:t>
          </w:r>
        </w:p>
        <w:p>
          <w:pPr>
            <w:spacing w:before="0" w:after="0"/>
          </w:pPr>
          <w:r>
            <w:t>788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